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D6" w:rsidRPr="00C45C22" w:rsidRDefault="000B49D6" w:rsidP="000B49D6">
      <w:pPr>
        <w:pStyle w:val="Kop7"/>
        <w:numPr>
          <w:ilvl w:val="6"/>
          <w:numId w:val="33"/>
        </w:numPr>
        <w:ind w:left="284"/>
      </w:pPr>
      <w:bookmarkStart w:id="0" w:name="_Toc81925221"/>
      <w:bookmarkStart w:id="1" w:name="_Toc85797739"/>
      <w:bookmarkStart w:id="2" w:name="_Toc232580350"/>
      <w:bookmarkStart w:id="3" w:name="_Toc232582939"/>
      <w:bookmarkStart w:id="4" w:name="_Toc232586989"/>
      <w:bookmarkStart w:id="5" w:name="bwKopBijlage_A"/>
      <w:r w:rsidRPr="00C45C22">
        <w:t>Aanmeldingsformulier</w:t>
      </w:r>
      <w:bookmarkEnd w:id="0"/>
      <w:bookmarkEnd w:id="1"/>
    </w:p>
    <w:p w:rsidR="000B49D6" w:rsidRPr="00C021CB" w:rsidRDefault="000B49D6" w:rsidP="000B49D6">
      <w:bookmarkStart w:id="6" w:name="bwBijl_A_AP_NO_CD_blok1"/>
      <w:bookmarkEnd w:id="2"/>
      <w:bookmarkEnd w:id="3"/>
      <w:bookmarkEnd w:id="4"/>
      <w:bookmarkEnd w:id="5"/>
      <w:r w:rsidRPr="00C021CB">
        <w:t xml:space="preserve">Ter zake van de selectie van de aanbesteding volgens de </w:t>
      </w:r>
      <w:bookmarkStart w:id="7" w:name="bwBijl_A_AP_CD"/>
      <w:r w:rsidRPr="00C021CB">
        <w:t>concurrentiegerichte dialoog</w:t>
      </w:r>
      <w:bookmarkEnd w:id="7"/>
      <w:r w:rsidRPr="00C021CB">
        <w:t xml:space="preserve">, zoals omschreven in hoofdstuk </w:t>
      </w:r>
      <w:bookmarkStart w:id="8" w:name="bwBijl_A_AP_CD_2"/>
      <w:r w:rsidRPr="00C021CB">
        <w:t>4</w:t>
      </w:r>
      <w:bookmarkEnd w:id="8"/>
      <w:r w:rsidRPr="00C021CB">
        <w:t xml:space="preserve"> van het ARW 2016, van de opdracht met zaaknummer 31087901 voor het ontwerpen en uitvoeren van de A27 Houten - Everdingen.</w:t>
      </w:r>
    </w:p>
    <w:p w:rsidR="000B49D6" w:rsidRPr="00C021CB" w:rsidRDefault="000B49D6" w:rsidP="000B49D6"/>
    <w:p w:rsidR="000B49D6" w:rsidRPr="00490B3C" w:rsidRDefault="000B49D6" w:rsidP="000B49D6">
      <w:pPr>
        <w:pStyle w:val="Inspringenniveau1"/>
        <w:ind w:left="2268" w:hanging="1984"/>
        <w:rPr>
          <w:rFonts w:asciiTheme="majorHAnsi" w:hAnsiTheme="majorHAnsi"/>
        </w:rPr>
      </w:pPr>
      <w:r w:rsidRPr="00490B3C">
        <w:rPr>
          <w:rFonts w:asciiTheme="majorHAnsi" w:hAnsiTheme="majorHAnsi" w:cs="Verdana"/>
          <w:bCs/>
        </w:rPr>
        <w:t xml:space="preserve">A. Gegevens aanbesteder: </w:t>
      </w:r>
      <w:bookmarkStart w:id="9" w:name="bwBijl_A_AP_NO_CD_HT_1"/>
      <w:r>
        <w:rPr>
          <w:rFonts w:asciiTheme="majorHAnsi" w:hAnsiTheme="majorHAnsi" w:cs="Verdana"/>
          <w:bCs/>
        </w:rPr>
        <w:tab/>
      </w:r>
      <w:bookmarkEnd w:id="9"/>
      <w:r w:rsidRPr="00490B3C">
        <w:rPr>
          <w:rFonts w:asciiTheme="majorHAnsi" w:hAnsiTheme="majorHAnsi"/>
        </w:rPr>
        <w:t>Rijkswaterstaat</w:t>
      </w:r>
      <w:r w:rsidRPr="00490B3C">
        <w:rPr>
          <w:rFonts w:asciiTheme="majorHAnsi" w:hAnsiTheme="majorHAnsi"/>
        </w:rPr>
        <w:tab/>
      </w:r>
      <w:bookmarkStart w:id="10" w:name="bwBijl_A_AP_NO_CD_3"/>
      <w:bookmarkStart w:id="11" w:name="bwBijl_A_AP_NO_CD_HT_2"/>
      <w:r w:rsidRPr="00490B3C">
        <w:rPr>
          <w:rFonts w:asciiTheme="majorHAnsi" w:hAnsiTheme="majorHAnsi"/>
        </w:rPr>
        <w:fldChar w:fldCharType="begin"/>
      </w:r>
      <w:r w:rsidRPr="00490B3C">
        <w:rPr>
          <w:rFonts w:asciiTheme="majorHAnsi" w:hAnsiTheme="majorHAnsi"/>
        </w:rPr>
        <w:instrText xml:space="preserve"> DOCPROPERTY  AFZ_NAAM2  \* MERGEFORMAT </w:instrText>
      </w:r>
      <w:r w:rsidRPr="00490B3C">
        <w:rPr>
          <w:rFonts w:asciiTheme="majorHAnsi" w:hAnsiTheme="majorHAnsi"/>
        </w:rPr>
        <w:fldChar w:fldCharType="separate"/>
      </w:r>
      <w:r w:rsidRPr="00490B3C">
        <w:rPr>
          <w:rFonts w:asciiTheme="majorHAnsi" w:hAnsiTheme="majorHAnsi"/>
        </w:rPr>
        <w:t>Grote Projecten en Onderhoud</w:t>
      </w:r>
      <w:r w:rsidRPr="00490B3C">
        <w:rPr>
          <w:rFonts w:asciiTheme="majorHAnsi" w:hAnsiTheme="majorHAnsi"/>
        </w:rPr>
        <w:fldChar w:fldCharType="end"/>
      </w:r>
      <w:bookmarkEnd w:id="10"/>
    </w:p>
    <w:p w:rsidR="000B49D6" w:rsidRPr="00490B3C" w:rsidRDefault="000B49D6" w:rsidP="000B49D6">
      <w:pPr>
        <w:pStyle w:val="Inspringenniveau1"/>
        <w:ind w:left="2832" w:hanging="2548"/>
        <w:rPr>
          <w:rFonts w:asciiTheme="majorHAnsi" w:hAnsiTheme="majorHAnsi"/>
        </w:rPr>
      </w:pPr>
      <w:r w:rsidRPr="00490B3C">
        <w:rPr>
          <w:rFonts w:asciiTheme="majorHAnsi" w:hAnsiTheme="majorHAnsi"/>
        </w:rPr>
        <w:t>Adres:</w:t>
      </w:r>
      <w:r w:rsidRPr="00490B3C">
        <w:rPr>
          <w:rFonts w:asciiTheme="majorHAnsi" w:hAnsiTheme="majorHAnsi"/>
        </w:rPr>
        <w:tab/>
      </w:r>
      <w:bookmarkStart w:id="12" w:name="bwBijl_A_AP_NO_CD_4"/>
      <w:r w:rsidRPr="00490B3C">
        <w:rPr>
          <w:rFonts w:asciiTheme="majorHAnsi" w:hAnsiTheme="majorHAnsi"/>
        </w:rPr>
        <w:fldChar w:fldCharType="begin"/>
      </w:r>
      <w:r w:rsidRPr="00490B3C">
        <w:rPr>
          <w:rFonts w:asciiTheme="majorHAnsi" w:hAnsiTheme="majorHAnsi"/>
        </w:rPr>
        <w:instrText xml:space="preserve"> DOCPROPERTY AFZ_POSTBUS </w:instrText>
      </w:r>
      <w:r w:rsidRPr="00490B3C">
        <w:rPr>
          <w:rFonts w:asciiTheme="majorHAnsi" w:hAnsiTheme="majorHAnsi"/>
        </w:rPr>
        <w:fldChar w:fldCharType="separate"/>
      </w:r>
      <w:r w:rsidRPr="00490B3C">
        <w:rPr>
          <w:rFonts w:asciiTheme="majorHAnsi" w:hAnsiTheme="majorHAnsi"/>
        </w:rPr>
        <w:t>Postbus 2232</w:t>
      </w:r>
      <w:r w:rsidRPr="00490B3C">
        <w:rPr>
          <w:rFonts w:asciiTheme="majorHAnsi" w:hAnsiTheme="majorHAnsi"/>
        </w:rPr>
        <w:fldChar w:fldCharType="end"/>
      </w:r>
      <w:bookmarkEnd w:id="12"/>
      <w:r w:rsidRPr="00490B3C">
        <w:rPr>
          <w:rFonts w:asciiTheme="majorHAnsi" w:hAnsiTheme="majorHAnsi"/>
        </w:rPr>
        <w:br/>
      </w:r>
      <w:bookmarkStart w:id="13" w:name="bwBijl_A_AP_NO_CD_5"/>
      <w:r w:rsidRPr="00490B3C">
        <w:rPr>
          <w:rFonts w:asciiTheme="majorHAnsi" w:hAnsiTheme="majorHAnsi"/>
        </w:rPr>
        <w:fldChar w:fldCharType="begin"/>
      </w:r>
      <w:r w:rsidRPr="00490B3C">
        <w:rPr>
          <w:rFonts w:asciiTheme="majorHAnsi" w:hAnsiTheme="majorHAnsi"/>
        </w:rPr>
        <w:instrText xml:space="preserve"> DOCPROPERTY AFZ_POSTBUS_POSTCODE_PLAATS </w:instrText>
      </w:r>
      <w:r w:rsidRPr="00490B3C">
        <w:rPr>
          <w:rFonts w:asciiTheme="majorHAnsi" w:hAnsiTheme="majorHAnsi"/>
        </w:rPr>
        <w:fldChar w:fldCharType="separate"/>
      </w:r>
      <w:r w:rsidRPr="00490B3C">
        <w:rPr>
          <w:rFonts w:asciiTheme="majorHAnsi" w:hAnsiTheme="majorHAnsi"/>
        </w:rPr>
        <w:t>3500 GE Utrecht</w:t>
      </w:r>
      <w:r w:rsidRPr="00490B3C">
        <w:rPr>
          <w:rFonts w:asciiTheme="majorHAnsi" w:hAnsiTheme="majorHAnsi"/>
        </w:rPr>
        <w:fldChar w:fldCharType="end"/>
      </w:r>
      <w:bookmarkEnd w:id="13"/>
    </w:p>
    <w:p w:rsidR="000B49D6" w:rsidRPr="005100A1" w:rsidRDefault="000B49D6" w:rsidP="000B49D6">
      <w:pPr>
        <w:pStyle w:val="Inspringenniveau1"/>
        <w:tabs>
          <w:tab w:val="left" w:pos="2580"/>
        </w:tabs>
        <w:ind w:left="2694" w:hanging="2410"/>
      </w:pPr>
      <w:r w:rsidRPr="00C45C22">
        <w:t xml:space="preserve">B.  </w:t>
      </w:r>
      <w:bookmarkEnd w:id="11"/>
      <w:r w:rsidRPr="00C45C22">
        <w:t>Contactpersoon:</w:t>
      </w:r>
      <w:r w:rsidRPr="00C45C22">
        <w:tab/>
      </w:r>
      <w:bookmarkStart w:id="14" w:name="bwBijl_A_AP_NO_CD_6"/>
      <w:r w:rsidRPr="00490B3C">
        <w:rPr>
          <w:rStyle w:val="Verborgentekst"/>
          <w:rFonts w:asciiTheme="majorHAnsi" w:hAnsiTheme="majorHAnsi"/>
          <w:b/>
          <w:i/>
          <w:vanish w:val="0"/>
          <w:color w:val="000000"/>
        </w:rPr>
        <w:fldChar w:fldCharType="begin"/>
      </w:r>
      <w:r w:rsidRPr="00490B3C">
        <w:rPr>
          <w:rStyle w:val="Verborgentekst"/>
          <w:rFonts w:asciiTheme="majorHAnsi" w:hAnsiTheme="majorHAnsi"/>
          <w:b/>
          <w:i/>
          <w:vanish w:val="0"/>
          <w:color w:val="000000"/>
        </w:rPr>
        <w:fldChar w:fldCharType="separate"/>
      </w:r>
      <w:r w:rsidRPr="00490B3C">
        <w:rPr>
          <w:rStyle w:val="Verborgentekst"/>
          <w:rFonts w:asciiTheme="majorHAnsi" w:hAnsiTheme="majorHAnsi"/>
          <w:noProof/>
          <w:color w:val="000000"/>
        </w:rPr>
        <w:t>&lt;Vul contactpersoon in&gt;</w:t>
      </w:r>
      <w:r w:rsidRPr="00490B3C">
        <w:rPr>
          <w:rStyle w:val="Verborgentekst"/>
          <w:rFonts w:asciiTheme="majorHAnsi" w:hAnsiTheme="majorHAnsi"/>
          <w:b/>
          <w:i/>
          <w:vanish w:val="0"/>
          <w:color w:val="000000"/>
        </w:rPr>
        <w:fldChar w:fldCharType="end"/>
      </w:r>
      <w:bookmarkEnd w:id="14"/>
      <w:r w:rsidRPr="00490B3C">
        <w:rPr>
          <w:rFonts w:asciiTheme="majorHAnsi" w:hAnsiTheme="majorHAnsi"/>
          <w:b/>
          <w:i/>
        </w:rPr>
        <w:tab/>
      </w:r>
      <w:r>
        <w:rPr>
          <w:rFonts w:asciiTheme="majorHAnsi" w:hAnsiTheme="majorHAnsi"/>
          <w:b/>
          <w:i/>
        </w:rPr>
        <w:tab/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begin"/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separate"/>
      </w:r>
      <w:r w:rsidRPr="00490B3C">
        <w:rPr>
          <w:rStyle w:val="Verborgentekst"/>
          <w:rFonts w:asciiTheme="majorHAnsi" w:hAnsiTheme="majorHAnsi"/>
          <w:noProof/>
          <w:color w:val="000000"/>
        </w:rPr>
        <w:t>&lt;Vul contactpersoon in&gt;</w:t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end"/>
      </w:r>
      <w:r>
        <w:rPr>
          <w:rStyle w:val="Verborgentekst"/>
          <w:rFonts w:asciiTheme="majorHAnsi" w:hAnsiTheme="majorHAnsi"/>
          <w:vanish w:val="0"/>
          <w:color w:val="000000"/>
        </w:rPr>
        <w:t>dhr. Ruijgvoorn</w:t>
      </w:r>
    </w:p>
    <w:p w:rsidR="000B49D6" w:rsidRPr="005100A1" w:rsidRDefault="000B49D6" w:rsidP="000B49D6">
      <w:pPr>
        <w:pStyle w:val="Inspringenniveau1"/>
        <w:ind w:left="2694" w:hanging="2410"/>
      </w:pPr>
      <w:r w:rsidRPr="005100A1">
        <w:t>E-mail:</w:t>
      </w:r>
      <w:r w:rsidRPr="005100A1">
        <w:tab/>
      </w:r>
      <w:bookmarkStart w:id="15" w:name="bwBijl_A_AP_NO_CD_8"/>
      <w:r>
        <w:tab/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begin"/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separate"/>
      </w:r>
      <w:r w:rsidRPr="00490B3C">
        <w:rPr>
          <w:rStyle w:val="Verborgentekst"/>
          <w:rFonts w:asciiTheme="majorHAnsi" w:hAnsiTheme="majorHAnsi"/>
          <w:noProof/>
          <w:color w:val="000000"/>
          <w:lang w:val="de-DE"/>
        </w:rPr>
        <w:t>&lt;Vul e-mailadres in&gt;</w:t>
      </w:r>
      <w:r w:rsidRPr="00490B3C">
        <w:rPr>
          <w:rStyle w:val="Verborgentekst"/>
          <w:rFonts w:asciiTheme="majorHAnsi" w:hAnsiTheme="majorHAnsi"/>
          <w:vanish w:val="0"/>
          <w:color w:val="000000"/>
        </w:rPr>
        <w:fldChar w:fldCharType="end"/>
      </w:r>
      <w:bookmarkEnd w:id="15"/>
      <w:r>
        <w:rPr>
          <w:rStyle w:val="Verborgentekst"/>
          <w:rFonts w:asciiTheme="majorHAnsi" w:hAnsiTheme="majorHAnsi"/>
          <w:vanish w:val="0"/>
          <w:color w:val="000000"/>
        </w:rPr>
        <w:t>aanbestedingsteam-gww@rws.nl</w:t>
      </w:r>
    </w:p>
    <w:p w:rsidR="000B49D6" w:rsidRPr="005100A1" w:rsidRDefault="000B49D6" w:rsidP="000B49D6">
      <w:bookmarkStart w:id="16" w:name="_GoBack"/>
      <w:bookmarkEnd w:id="16"/>
    </w:p>
    <w:p w:rsidR="000B49D6" w:rsidRPr="00B450BB" w:rsidRDefault="000B49D6" w:rsidP="000B49D6">
      <w:pPr>
        <w:pStyle w:val="Tussenkopvet"/>
      </w:pPr>
      <w:r w:rsidRPr="00B450BB">
        <w:t xml:space="preserve">C. Gegevens gegadigde: </w:t>
      </w:r>
      <w:r w:rsidRPr="00B450BB">
        <w:rPr>
          <w:b w:val="0"/>
          <w:bCs/>
        </w:rPr>
        <w:t>(in te vullen door de gegadigde, niet zijnde een combinatie)</w:t>
      </w:r>
    </w:p>
    <w:p w:rsidR="000B49D6" w:rsidRPr="00C021CB" w:rsidRDefault="000B49D6" w:rsidP="000B49D6"/>
    <w:tbl>
      <w:tblPr>
        <w:tblStyle w:val="Tabelaanbesteding"/>
        <w:tblW w:w="5000" w:type="pct"/>
        <w:tblLook w:val="0680" w:firstRow="0" w:lastRow="0" w:firstColumn="1" w:lastColumn="0" w:noHBand="1" w:noVBand="1"/>
      </w:tblPr>
      <w:tblGrid>
        <w:gridCol w:w="2068"/>
        <w:gridCol w:w="6994"/>
      </w:tblGrid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Naam (volgens handelsregister)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Rechtsvorm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Contactpersoon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Kantooradres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Postadres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Telefoonnummer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E-mailadres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Ingeschreven in het Handelsregister van de Kamer van Koophandel te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KvK-nummer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(8 cijfers)</w:t>
            </w: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(12 cijfers)</w:t>
            </w:r>
          </w:p>
        </w:tc>
      </w:tr>
    </w:tbl>
    <w:p w:rsidR="000B49D6" w:rsidRPr="00C021CB" w:rsidRDefault="000B49D6" w:rsidP="000B49D6"/>
    <w:p w:rsidR="000B49D6" w:rsidRPr="00B450BB" w:rsidRDefault="000B49D6" w:rsidP="000B49D6">
      <w:pPr>
        <w:pStyle w:val="Tussenkopvet"/>
      </w:pPr>
      <w:r w:rsidRPr="00B450BB">
        <w:t>D. Gegevens samenwerkingsverband van ondernemers (combinatie):</w:t>
      </w:r>
    </w:p>
    <w:p w:rsidR="000B49D6" w:rsidRPr="00C021CB" w:rsidRDefault="000B49D6" w:rsidP="000B49D6">
      <w:r w:rsidRPr="00C021CB">
        <w:t>(in te vullen in geval van een aanmelding als samenwerkingsverband van ondernemers)</w:t>
      </w:r>
    </w:p>
    <w:p w:rsidR="000B49D6" w:rsidRPr="00C021CB" w:rsidRDefault="000B49D6" w:rsidP="000B49D6"/>
    <w:tbl>
      <w:tblPr>
        <w:tblStyle w:val="Tabelaanbesteding"/>
        <w:tblW w:w="5000" w:type="pct"/>
        <w:tblLook w:val="0600" w:firstRow="0" w:lastRow="0" w:firstColumn="0" w:lastColumn="0" w:noHBand="1" w:noVBand="1"/>
      </w:tblPr>
      <w:tblGrid>
        <w:gridCol w:w="2118"/>
        <w:gridCol w:w="6944"/>
      </w:tblGrid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Naam Combinatie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Rechtsvorm (indien van toepassing)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 xml:space="preserve">Naam onderneming 1 </w:t>
            </w:r>
          </w:p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(Penvoerder)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 onderneming 1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 xml:space="preserve">Naam onderneming 2 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 onderneming 2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lastRenderedPageBreak/>
              <w:t xml:space="preserve">Naam onderneming 3 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127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 onderneming 3</w:t>
            </w:r>
          </w:p>
        </w:tc>
        <w:tc>
          <w:tcPr>
            <w:tcW w:w="7088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</w:tbl>
    <w:p w:rsidR="000B49D6" w:rsidRPr="00C021CB" w:rsidRDefault="000B49D6" w:rsidP="000B49D6"/>
    <w:p w:rsidR="000B49D6" w:rsidRPr="00C021CB" w:rsidRDefault="000B49D6" w:rsidP="000B49D6">
      <w:r w:rsidRPr="00C021CB">
        <w:t>Vul de tabel aan indien nodig.</w:t>
      </w:r>
    </w:p>
    <w:p w:rsidR="000B49D6" w:rsidRPr="00C021CB" w:rsidRDefault="000B49D6" w:rsidP="000B49D6"/>
    <w:p w:rsidR="000B49D6" w:rsidRPr="00C021CB" w:rsidRDefault="000B49D6" w:rsidP="000B49D6">
      <w:r w:rsidRPr="00C021CB">
        <w:t>Gegevens van elk van de ondernemers (gegadigden) in het samenwerkingsverband:</w:t>
      </w:r>
    </w:p>
    <w:p w:rsidR="000B49D6" w:rsidRPr="00B450BB" w:rsidRDefault="000B49D6" w:rsidP="000B49D6">
      <w:pPr>
        <w:pStyle w:val="Tussenkopvet"/>
      </w:pPr>
      <w:r w:rsidRPr="00B450BB">
        <w:t>Onderneming 1 / PENVOERDER</w:t>
      </w:r>
    </w:p>
    <w:p w:rsidR="000B49D6" w:rsidRPr="00C021CB" w:rsidRDefault="000B49D6" w:rsidP="000B49D6"/>
    <w:tbl>
      <w:tblPr>
        <w:tblStyle w:val="Tabelaanbesteding"/>
        <w:tblW w:w="5000" w:type="pct"/>
        <w:tblLook w:val="0680" w:firstRow="0" w:lastRow="0" w:firstColumn="1" w:lastColumn="0" w:noHBand="1" w:noVBand="1"/>
      </w:tblPr>
      <w:tblGrid>
        <w:gridCol w:w="2068"/>
        <w:gridCol w:w="6994"/>
      </w:tblGrid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Naam (volgens handelsregister)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Rechtsvorm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Contactpersoon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Kantooradres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Postadres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Telefoonnummer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E-mailadres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Ingeschreven in het Handelsregister van de Kamer van Koophandel te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KvK-nummer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(8 cijfers)</w:t>
            </w: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(12 cijfers)</w:t>
            </w:r>
          </w:p>
        </w:tc>
      </w:tr>
    </w:tbl>
    <w:p w:rsidR="000B49D6" w:rsidRPr="00B450BB" w:rsidRDefault="000B49D6" w:rsidP="000B49D6">
      <w:pPr>
        <w:pStyle w:val="Tussenkopvet"/>
      </w:pPr>
      <w:r w:rsidRPr="00B450BB">
        <w:t>Onderneming 2</w:t>
      </w:r>
    </w:p>
    <w:p w:rsidR="000B49D6" w:rsidRPr="00C021CB" w:rsidRDefault="000B49D6" w:rsidP="000B49D6"/>
    <w:tbl>
      <w:tblPr>
        <w:tblStyle w:val="Tabelaanbesteding"/>
        <w:tblW w:w="5000" w:type="pct"/>
        <w:tblLook w:val="0680" w:firstRow="0" w:lastRow="0" w:firstColumn="1" w:lastColumn="0" w:noHBand="1" w:noVBand="1"/>
      </w:tblPr>
      <w:tblGrid>
        <w:gridCol w:w="2068"/>
        <w:gridCol w:w="6994"/>
      </w:tblGrid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Naam (volgens handelsregister)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Rechtsvorm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Contactpersoon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Kantooradres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Postadres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Telefoonnummer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E-mailadres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Ingeschreven in het Handelsregister van de Kamer van Koophandel te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KvK-nummer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(8 cijfers)</w:t>
            </w: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Vestigingsnummer</w:t>
            </w:r>
          </w:p>
        </w:tc>
        <w:tc>
          <w:tcPr>
            <w:tcW w:w="7135" w:type="dxa"/>
          </w:tcPr>
          <w:p w:rsidR="000B49D6" w:rsidRPr="00C021CB" w:rsidRDefault="000B49D6" w:rsidP="000B49D6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(12 cijfers)</w:t>
            </w:r>
          </w:p>
        </w:tc>
      </w:tr>
    </w:tbl>
    <w:p w:rsidR="000B49D6" w:rsidRPr="00B450BB" w:rsidRDefault="000B49D6" w:rsidP="000B49D6">
      <w:pPr>
        <w:pStyle w:val="Tussenkopvet"/>
      </w:pPr>
      <w:r w:rsidRPr="00B450BB">
        <w:lastRenderedPageBreak/>
        <w:t>Onderneming 3</w:t>
      </w:r>
    </w:p>
    <w:p w:rsidR="000B49D6" w:rsidRPr="00C021CB" w:rsidRDefault="000B49D6" w:rsidP="000B49D6"/>
    <w:tbl>
      <w:tblPr>
        <w:tblStyle w:val="Tabelaanbesteding"/>
        <w:tblW w:w="5000" w:type="pct"/>
        <w:tblLook w:val="0680" w:firstRow="0" w:lastRow="0" w:firstColumn="1" w:lastColumn="0" w:noHBand="1" w:noVBand="1"/>
      </w:tblPr>
      <w:tblGrid>
        <w:gridCol w:w="2068"/>
        <w:gridCol w:w="6994"/>
      </w:tblGrid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Naam (volgens handelsregister)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Rechtsvorm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Vestigingsplaats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Contactpersoon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Kantooradres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Postadres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Telefoonnummer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E-mailadres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0B49D6">
            <w:pPr>
              <w:rPr>
                <w:sz w:val="18"/>
              </w:rPr>
            </w:pPr>
            <w:r w:rsidRPr="00C021CB">
              <w:rPr>
                <w:sz w:val="18"/>
              </w:rPr>
              <w:t>Ingeschreven in het Handelsregister van de Kamer van Koophandel te</w:t>
            </w:r>
          </w:p>
        </w:tc>
        <w:tc>
          <w:tcPr>
            <w:tcW w:w="7135" w:type="dxa"/>
          </w:tcPr>
          <w:p w:rsidR="000B49D6" w:rsidRPr="00490B3C" w:rsidRDefault="000B49D6" w:rsidP="000B49D6">
            <w:pPr>
              <w:rPr>
                <w:rFonts w:asciiTheme="majorHAnsi" w:hAnsiTheme="majorHAnsi"/>
                <w:sz w:val="18"/>
              </w:rPr>
            </w:pP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F92682">
            <w:pPr>
              <w:rPr>
                <w:sz w:val="18"/>
              </w:rPr>
            </w:pPr>
            <w:r w:rsidRPr="00C021CB">
              <w:rPr>
                <w:sz w:val="18"/>
              </w:rPr>
              <w:t>KvK-nummer</w:t>
            </w:r>
          </w:p>
        </w:tc>
        <w:tc>
          <w:tcPr>
            <w:tcW w:w="7135" w:type="dxa"/>
          </w:tcPr>
          <w:p w:rsidR="000B49D6" w:rsidRPr="00C021CB" w:rsidRDefault="000B49D6" w:rsidP="00F92682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(8 cijfers)</w:t>
            </w:r>
          </w:p>
        </w:tc>
      </w:tr>
      <w:tr w:rsidR="000B49D6" w:rsidRPr="00490B3C" w:rsidTr="00F92682">
        <w:tc>
          <w:tcPr>
            <w:tcW w:w="2080" w:type="dxa"/>
          </w:tcPr>
          <w:p w:rsidR="000B49D6" w:rsidRPr="00C021CB" w:rsidRDefault="000B49D6" w:rsidP="00F92682">
            <w:pPr>
              <w:rPr>
                <w:sz w:val="18"/>
              </w:rPr>
            </w:pPr>
            <w:r w:rsidRPr="00C021CB">
              <w:rPr>
                <w:sz w:val="18"/>
              </w:rPr>
              <w:t>Vestigingsnummer</w:t>
            </w:r>
          </w:p>
        </w:tc>
        <w:tc>
          <w:tcPr>
            <w:tcW w:w="7135" w:type="dxa"/>
          </w:tcPr>
          <w:p w:rsidR="000B49D6" w:rsidRPr="00C021CB" w:rsidRDefault="000B49D6" w:rsidP="00F92682">
            <w:pPr>
              <w:tabs>
                <w:tab w:val="right" w:pos="5619"/>
              </w:tabs>
              <w:rPr>
                <w:sz w:val="18"/>
              </w:rPr>
            </w:pPr>
            <w:r w:rsidRPr="00C021CB">
              <w:rPr>
                <w:sz w:val="18"/>
              </w:rPr>
              <w:tab/>
              <w:t>(12 cijfers)</w:t>
            </w:r>
          </w:p>
        </w:tc>
      </w:tr>
    </w:tbl>
    <w:p w:rsidR="000B49D6" w:rsidRPr="00C021CB" w:rsidRDefault="000B49D6" w:rsidP="000B49D6"/>
    <w:p w:rsidR="000B49D6" w:rsidRPr="00C021CB" w:rsidRDefault="000B49D6" w:rsidP="000B49D6">
      <w:r w:rsidRPr="00C021CB">
        <w:t>Vul de tabel aan indien nodig.</w:t>
      </w:r>
    </w:p>
    <w:bookmarkEnd w:id="6"/>
    <w:p w:rsidR="000B49D6" w:rsidRPr="003F5EB0" w:rsidRDefault="000B49D6" w:rsidP="003F5EB0"/>
    <w:sectPr w:rsidR="000B49D6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9D6" w:rsidRDefault="000B49D6" w:rsidP="0088501B">
      <w:r>
        <w:separator/>
      </w:r>
    </w:p>
  </w:endnote>
  <w:endnote w:type="continuationSeparator" w:id="0">
    <w:p w:rsidR="000B49D6" w:rsidRDefault="000B49D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9D6" w:rsidRDefault="000B49D6" w:rsidP="0088501B">
      <w:r>
        <w:separator/>
      </w:r>
    </w:p>
  </w:footnote>
  <w:footnote w:type="continuationSeparator" w:id="0">
    <w:p w:rsidR="000B49D6" w:rsidRDefault="000B49D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Pr="000B49D6" w:rsidRDefault="000B49D6" w:rsidP="000B49D6">
    <w:pPr>
      <w:pStyle w:val="Koptekst"/>
    </w:pPr>
    <w:r>
      <w:t>RWS informatie | Definitief | 31087901 A27HHN Aanbestedingsleidraad Bijlage A | 29 oktober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2F2A266C"/>
    <w:multiLevelType w:val="multilevel"/>
    <w:tmpl w:val="7158D3B0"/>
    <w:lvl w:ilvl="0">
      <w:start w:val="1"/>
      <w:numFmt w:val="decimal"/>
      <w:pStyle w:val="Kop1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pStyle w:val="Kop4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pStyle w:val="Kop7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pStyle w:val="Kop8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pStyle w:val="Kop9"/>
      <w:lvlText w:val="%8.%9"/>
      <w:lvlJc w:val="left"/>
      <w:pPr>
        <w:ind w:left="0" w:hanging="1134"/>
      </w:pPr>
      <w:rPr>
        <w:rFonts w:hint="default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7F63FBA"/>
    <w:multiLevelType w:val="multilevel"/>
    <w:tmpl w:val="7158D3B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0" w:hanging="1134"/>
      </w:pPr>
      <w:rPr>
        <w:rFonts w:hint="default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2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D6"/>
    <w:rsid w:val="00043163"/>
    <w:rsid w:val="00056D70"/>
    <w:rsid w:val="000B3F94"/>
    <w:rsid w:val="000B49D6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146CC"/>
  <w15:chartTrackingRefBased/>
  <w15:docId w15:val="{EAB40540-570C-4867-832E-1EA7919D9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qFormat="1"/>
    <w:lsdException w:name="heading 7" w:semiHidden="1" w:uiPriority="2" w:qFormat="1"/>
    <w:lsdException w:name="heading 8" w:semiHidden="1" w:uiPriority="2" w:qFormat="1"/>
    <w:lsdException w:name="heading 9" w:semiHidden="1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B49D6"/>
    <w:pPr>
      <w:spacing w:line="240" w:lineRule="atLeast"/>
    </w:pPr>
  </w:style>
  <w:style w:type="paragraph" w:styleId="Kop1">
    <w:name w:val="heading 1"/>
    <w:basedOn w:val="Standaard"/>
    <w:next w:val="Standaard"/>
    <w:link w:val="Kop1Char"/>
    <w:uiPriority w:val="2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2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2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2"/>
    <w:semiHidden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2"/>
    <w:semiHidden/>
    <w:qFormat/>
    <w:rsid w:val="000B49D6"/>
    <w:pPr>
      <w:suppressAutoHyphens/>
      <w:spacing w:before="240" w:after="60"/>
      <w:ind w:hanging="1134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2"/>
    <w:qFormat/>
    <w:rsid w:val="000B49D6"/>
    <w:pPr>
      <w:pageBreakBefore/>
      <w:spacing w:after="660"/>
      <w:ind w:hanging="1418"/>
      <w:outlineLvl w:val="6"/>
    </w:pPr>
    <w:rPr>
      <w:rFonts w:ascii="Verdana" w:hAnsi="Verdana" w:cs="Times New Roman"/>
      <w:sz w:val="24"/>
    </w:rPr>
  </w:style>
  <w:style w:type="paragraph" w:styleId="Kop8">
    <w:name w:val="heading 8"/>
    <w:basedOn w:val="Standaard"/>
    <w:next w:val="Standaard"/>
    <w:link w:val="Kop8Char"/>
    <w:uiPriority w:val="2"/>
    <w:qFormat/>
    <w:rsid w:val="000B49D6"/>
    <w:pPr>
      <w:suppressAutoHyphens/>
      <w:autoSpaceDE w:val="0"/>
      <w:autoSpaceDN w:val="0"/>
      <w:adjustRightInd w:val="0"/>
      <w:spacing w:before="240" w:after="240"/>
      <w:ind w:hanging="1134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2"/>
    <w:qFormat/>
    <w:rsid w:val="000B49D6"/>
    <w:pPr>
      <w:tabs>
        <w:tab w:val="left" w:pos="227"/>
        <w:tab w:val="left" w:pos="454"/>
        <w:tab w:val="left" w:pos="680"/>
      </w:tabs>
      <w:suppressAutoHyphens/>
      <w:autoSpaceDE w:val="0"/>
      <w:autoSpaceDN w:val="0"/>
      <w:adjustRightInd w:val="0"/>
      <w:spacing w:before="240"/>
      <w:ind w:hanging="1134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2"/>
    <w:semiHidden/>
    <w:rsid w:val="000B49D6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2"/>
    <w:rsid w:val="000B49D6"/>
    <w:rPr>
      <w:rFonts w:ascii="Verdana" w:hAnsi="Verdana" w:cs="Times New Roman"/>
      <w:sz w:val="24"/>
    </w:rPr>
  </w:style>
  <w:style w:type="character" w:customStyle="1" w:styleId="Kop8Char">
    <w:name w:val="Kop 8 Char"/>
    <w:basedOn w:val="Standaardalinea-lettertype"/>
    <w:link w:val="Kop8"/>
    <w:uiPriority w:val="2"/>
    <w:rsid w:val="000B49D6"/>
    <w:rPr>
      <w:b/>
    </w:rPr>
  </w:style>
  <w:style w:type="character" w:customStyle="1" w:styleId="Kop9Char">
    <w:name w:val="Kop 9 Char"/>
    <w:basedOn w:val="Standaardalinea-lettertype"/>
    <w:link w:val="Kop9"/>
    <w:uiPriority w:val="2"/>
    <w:rsid w:val="000B49D6"/>
    <w:rPr>
      <w:i/>
    </w:rPr>
  </w:style>
  <w:style w:type="paragraph" w:customStyle="1" w:styleId="Inspringenniveau1">
    <w:name w:val="Inspringen niveau 1"/>
    <w:basedOn w:val="Standaard"/>
    <w:uiPriority w:val="5"/>
    <w:qFormat/>
    <w:rsid w:val="000B49D6"/>
    <w:pPr>
      <w:ind w:left="284"/>
    </w:pPr>
  </w:style>
  <w:style w:type="character" w:customStyle="1" w:styleId="Verborgentekst">
    <w:name w:val="Verborgen tekst"/>
    <w:qFormat/>
    <w:rsid w:val="000B49D6"/>
    <w:rPr>
      <w:vanish/>
      <w:color w:val="3366FF"/>
    </w:rPr>
  </w:style>
  <w:style w:type="table" w:customStyle="1" w:styleId="Tabelaanbesteding">
    <w:name w:val="Tabel aanbesteding"/>
    <w:basedOn w:val="Standaardtabel"/>
    <w:uiPriority w:val="99"/>
    <w:rsid w:val="000B49D6"/>
    <w:pPr>
      <w:spacing w:line="200" w:lineRule="atLeast"/>
    </w:pPr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rPr>
        <w:b/>
      </w:rPr>
      <w:tblPr/>
      <w:trPr>
        <w:tblHeader/>
      </w:trPr>
    </w:tblStylePr>
  </w:style>
  <w:style w:type="paragraph" w:customStyle="1" w:styleId="Tussenkopvet">
    <w:name w:val="Tussenkop vet"/>
    <w:basedOn w:val="Standaard"/>
    <w:next w:val="Standaard"/>
    <w:uiPriority w:val="3"/>
    <w:qFormat/>
    <w:rsid w:val="000B49D6"/>
    <w:pPr>
      <w:keepNext/>
      <w:suppressAutoHyphens/>
      <w:spacing w:before="240"/>
    </w:pPr>
    <w:rPr>
      <w:b/>
    </w:rPr>
  </w:style>
  <w:style w:type="numbering" w:customStyle="1" w:styleId="Koppen">
    <w:name w:val="Koppen"/>
    <w:uiPriority w:val="99"/>
    <w:rsid w:val="000B49D6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Willemijn de (GPO)</dc:creator>
  <cp:keywords/>
  <dc:description/>
  <cp:lastModifiedBy>Wal, Willemijn de (GPO)</cp:lastModifiedBy>
  <cp:revision>1</cp:revision>
  <dcterms:created xsi:type="dcterms:W3CDTF">2021-10-27T08:28:00Z</dcterms:created>
  <dcterms:modified xsi:type="dcterms:W3CDTF">2021-10-27T08:34:00Z</dcterms:modified>
</cp:coreProperties>
</file>